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23949309" name="f2ae4460-fd0b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4728952" name="f2ae4460-fd0b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35167097" name="1774064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5620759" name="17740640-fd0c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3184782" name="28a08a1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0932568" name="28a08a10-fd0c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angehängte Decke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9158360" name="42457b1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9373670" name="42457b10-fd0c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1136484" name="d01b72a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78225" name="d01b72a0-fd0c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